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78594493" name="3a7ffa50-2826-11f1-9a03-23f89eca5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39906361" name="3a7ffa50-2826-11f1-9a03-23f89eca54d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47483575" name="4158e850-2826-11f1-9a03-23f89eca5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6936332" name="4158e850-2826-11f1-9a03-23f89eca54d8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62364959" name="839e9600-2827-11f1-9a03-23f89eca5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1555239" name="839e9600-2827-11f1-9a03-23f89eca54d8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38541307" name="872cece0-2827-11f1-9a03-23f89eca54d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08260490" name="872cece0-2827-11f1-9a03-23f89eca54d8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Zürichstrasse 17, 8340 Hinwil</w:t>
          </w:r>
        </w:p>
        <w:p>
          <w:pPr>
            <w:spacing w:before="0" w:after="0"/>
          </w:pPr>
          <w:r>
            <w:t>823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